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25890519" name="019f36ea-93fb-77fd-8210-f6eaf81a7d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7220802" name="019f36ea-93fb-77fd-8210-f6eaf81a7d5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33306382" name="019f36f2-a15e-7447-a30a-c3c6d4d323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5625551" name="019f36f2-a15e-7447-a30a-c3c6d4d3237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und Esszimmer</w:t>
            </w:r>
          </w:p>
          <w:p>
            <w:pPr>
              <w:spacing w:before="0" w:after="0" w:line="240" w:lineRule="auto"/>
            </w:pPr>
            <w:r>
              <w:t>OG/ EG</w:t>
            </w:r>
          </w:p>
        </w:tc>
        <w:tc>
          <w:p>
            <w:pPr>
              <w:spacing w:before="0" w:after="0" w:line="240" w:lineRule="auto"/>
            </w:pPr>
            <w:r>
              <w:t>Deckenanschluss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7515646" name="019f36eb-3b14-7a2d-85f9-3d4638e624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9226749" name="019f36eb-3b14-7a2d-85f9-3d4638e6240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Fensterbank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44840190" name="019f36ee-c627-7d2b-85d7-9b04cb3b3f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9776476" name="019f36ee-c627-7d2b-85d7-9b04cb3b3fc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89055029" name="019f36ef-dd94-729e-992b-3a7147358d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2673645" name="019f36ef-dd94-729e-992b-3a7147358d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2835173" name="019f36f0-be51-734a-8b82-fa12014aed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1515986" name="019f36f0-be51-734a-8b82-fa12014aeda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39783208" name="019f36f1-f0b7-77f5-b6de-058f5a8c14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4314250" name="019f36f1-f0b7-77f5-b6de-058f5a8c147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Curteins, Via Madinauls 2, 7165 Brigels</w:t>
          </w:r>
        </w:p>
        <w:p>
          <w:pPr>
            <w:spacing w:before="0" w:after="0"/>
          </w:pPr>
          <w:r>
            <w:t>1047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